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4C" w:rsidRPr="0075104C" w:rsidRDefault="0075104C" w:rsidP="0075104C">
      <w:pPr>
        <w:jc w:val="right"/>
        <w:rPr>
          <w:b/>
          <w:sz w:val="22"/>
          <w:szCs w:val="22"/>
        </w:rPr>
      </w:pPr>
      <w:r w:rsidRPr="0075104C">
        <w:rPr>
          <w:b/>
          <w:sz w:val="22"/>
          <w:szCs w:val="22"/>
        </w:rPr>
        <w:t>Приложение №1</w:t>
      </w:r>
    </w:p>
    <w:p w:rsidR="0075104C" w:rsidRPr="0075104C" w:rsidRDefault="0075104C" w:rsidP="0075104C">
      <w:pPr>
        <w:jc w:val="center"/>
        <w:rPr>
          <w:sz w:val="22"/>
          <w:szCs w:val="22"/>
        </w:rPr>
      </w:pPr>
      <w:r w:rsidRPr="0075104C">
        <w:rPr>
          <w:sz w:val="22"/>
          <w:szCs w:val="22"/>
        </w:rPr>
        <w:t xml:space="preserve">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75104C">
        <w:rPr>
          <w:sz w:val="22"/>
          <w:szCs w:val="22"/>
        </w:rPr>
        <w:t>К  постановлению администрации</w:t>
      </w:r>
    </w:p>
    <w:p w:rsidR="0075104C" w:rsidRPr="0075104C" w:rsidRDefault="0075104C" w:rsidP="0075104C">
      <w:pPr>
        <w:jc w:val="center"/>
        <w:rPr>
          <w:sz w:val="22"/>
          <w:szCs w:val="22"/>
        </w:rPr>
      </w:pPr>
      <w:r w:rsidRPr="0075104C">
        <w:rPr>
          <w:sz w:val="22"/>
          <w:szCs w:val="22"/>
        </w:rPr>
        <w:t xml:space="preserve">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</w:t>
      </w:r>
      <w:r w:rsidRPr="0075104C">
        <w:rPr>
          <w:sz w:val="22"/>
          <w:szCs w:val="22"/>
        </w:rPr>
        <w:t>Вагайцевского сельсовета</w:t>
      </w:r>
    </w:p>
    <w:p w:rsidR="0075104C" w:rsidRPr="0075104C" w:rsidRDefault="0075104C" w:rsidP="0075104C">
      <w:pPr>
        <w:jc w:val="right"/>
        <w:rPr>
          <w:sz w:val="22"/>
          <w:szCs w:val="22"/>
        </w:rPr>
      </w:pPr>
      <w:r w:rsidRPr="0075104C">
        <w:rPr>
          <w:sz w:val="22"/>
          <w:szCs w:val="22"/>
        </w:rPr>
        <w:t>Ордынского района Новосибирской области</w:t>
      </w:r>
    </w:p>
    <w:p w:rsidR="0075104C" w:rsidRPr="0075104C" w:rsidRDefault="0075104C" w:rsidP="0075104C">
      <w:pPr>
        <w:jc w:val="right"/>
        <w:rPr>
          <w:sz w:val="22"/>
          <w:szCs w:val="22"/>
        </w:rPr>
      </w:pPr>
      <w:r w:rsidRPr="0075104C">
        <w:rPr>
          <w:sz w:val="22"/>
          <w:szCs w:val="22"/>
        </w:rPr>
        <w:t>«Об исполнении бюджета Вагайцевского сельсовета</w:t>
      </w:r>
    </w:p>
    <w:p w:rsidR="0075104C" w:rsidRPr="0075104C" w:rsidRDefault="0075104C" w:rsidP="0075104C">
      <w:pPr>
        <w:jc w:val="right"/>
        <w:rPr>
          <w:sz w:val="22"/>
          <w:szCs w:val="22"/>
        </w:rPr>
      </w:pPr>
      <w:r w:rsidRPr="0075104C">
        <w:rPr>
          <w:sz w:val="22"/>
          <w:szCs w:val="22"/>
        </w:rPr>
        <w:t>Ордынского района Новосибирской области</w:t>
      </w:r>
    </w:p>
    <w:p w:rsidR="0075104C" w:rsidRPr="0075104C" w:rsidRDefault="0075104C" w:rsidP="0075104C">
      <w:pPr>
        <w:jc w:val="right"/>
        <w:rPr>
          <w:sz w:val="22"/>
          <w:szCs w:val="22"/>
        </w:rPr>
      </w:pPr>
      <w:r w:rsidRPr="0075104C">
        <w:rPr>
          <w:sz w:val="22"/>
          <w:szCs w:val="22"/>
        </w:rPr>
        <w:t xml:space="preserve">за </w:t>
      </w:r>
      <w:r w:rsidR="00FF348B">
        <w:rPr>
          <w:sz w:val="22"/>
          <w:szCs w:val="22"/>
        </w:rPr>
        <w:t>полугодие</w:t>
      </w:r>
      <w:r w:rsidRPr="0075104C">
        <w:rPr>
          <w:sz w:val="22"/>
          <w:szCs w:val="22"/>
        </w:rPr>
        <w:t xml:space="preserve"> 201</w:t>
      </w:r>
      <w:r w:rsidR="000E1AD9">
        <w:rPr>
          <w:sz w:val="22"/>
          <w:szCs w:val="22"/>
        </w:rPr>
        <w:t>9</w:t>
      </w:r>
      <w:r w:rsidRPr="0075104C">
        <w:rPr>
          <w:sz w:val="22"/>
          <w:szCs w:val="22"/>
        </w:rPr>
        <w:t xml:space="preserve"> года»</w:t>
      </w:r>
    </w:p>
    <w:p w:rsidR="0075104C" w:rsidRPr="0075104C" w:rsidRDefault="0075104C" w:rsidP="0075104C">
      <w:pPr>
        <w:jc w:val="right"/>
        <w:rPr>
          <w:sz w:val="22"/>
          <w:szCs w:val="22"/>
        </w:rPr>
      </w:pPr>
      <w:r w:rsidRPr="0075104C">
        <w:rPr>
          <w:sz w:val="22"/>
          <w:szCs w:val="22"/>
        </w:rPr>
        <w:t xml:space="preserve">от </w:t>
      </w:r>
      <w:r w:rsidR="000E1AD9">
        <w:rPr>
          <w:sz w:val="22"/>
          <w:szCs w:val="22"/>
        </w:rPr>
        <w:t>1</w:t>
      </w:r>
      <w:r w:rsidR="00FF348B">
        <w:rPr>
          <w:sz w:val="22"/>
          <w:szCs w:val="22"/>
        </w:rPr>
        <w:t>2</w:t>
      </w:r>
      <w:r w:rsidRPr="0075104C">
        <w:rPr>
          <w:sz w:val="22"/>
          <w:szCs w:val="22"/>
        </w:rPr>
        <w:t>.0</w:t>
      </w:r>
      <w:r w:rsidR="00FF348B">
        <w:rPr>
          <w:sz w:val="22"/>
          <w:szCs w:val="22"/>
        </w:rPr>
        <w:t>8</w:t>
      </w:r>
      <w:r w:rsidRPr="0075104C">
        <w:rPr>
          <w:sz w:val="22"/>
          <w:szCs w:val="22"/>
        </w:rPr>
        <w:t>.201</w:t>
      </w:r>
      <w:r w:rsidR="000E1AD9">
        <w:rPr>
          <w:sz w:val="22"/>
          <w:szCs w:val="22"/>
        </w:rPr>
        <w:t>9</w:t>
      </w:r>
      <w:r w:rsidR="00896818">
        <w:rPr>
          <w:sz w:val="22"/>
          <w:szCs w:val="22"/>
        </w:rPr>
        <w:t>г №</w:t>
      </w:r>
      <w:r w:rsidR="00FF348B">
        <w:rPr>
          <w:sz w:val="22"/>
          <w:szCs w:val="22"/>
        </w:rPr>
        <w:t>85</w:t>
      </w:r>
    </w:p>
    <w:p w:rsidR="003255C4" w:rsidRDefault="003255C4" w:rsidP="000509EC">
      <w:pPr>
        <w:jc w:val="center"/>
        <w:rPr>
          <w:b/>
        </w:rPr>
      </w:pPr>
    </w:p>
    <w:p w:rsidR="003255C4" w:rsidRPr="00666C67" w:rsidRDefault="000509EC" w:rsidP="000509EC">
      <w:pPr>
        <w:jc w:val="center"/>
        <w:rPr>
          <w:b/>
          <w:sz w:val="28"/>
          <w:szCs w:val="28"/>
        </w:rPr>
      </w:pPr>
      <w:r w:rsidRPr="00666C67">
        <w:rPr>
          <w:b/>
          <w:sz w:val="28"/>
          <w:szCs w:val="28"/>
        </w:rPr>
        <w:t>Пояснительная записка</w:t>
      </w:r>
    </w:p>
    <w:p w:rsidR="000509EC" w:rsidRPr="00666C67" w:rsidRDefault="00AD07C5" w:rsidP="00050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отчету по исполнению бюджета </w:t>
      </w:r>
      <w:r w:rsidR="002C1E1E" w:rsidRPr="00666C67">
        <w:rPr>
          <w:b/>
          <w:sz w:val="28"/>
          <w:szCs w:val="28"/>
        </w:rPr>
        <w:t>Вагайцевского</w:t>
      </w:r>
      <w:r w:rsidR="000509EC" w:rsidRPr="00666C67">
        <w:rPr>
          <w:b/>
          <w:sz w:val="28"/>
          <w:szCs w:val="28"/>
        </w:rPr>
        <w:t xml:space="preserve"> сельсовета Ордынского района Новосибирской области за </w:t>
      </w:r>
      <w:r w:rsidR="00FF348B">
        <w:rPr>
          <w:b/>
          <w:sz w:val="28"/>
          <w:szCs w:val="28"/>
        </w:rPr>
        <w:t>полугодие</w:t>
      </w:r>
      <w:r w:rsidR="00C12201" w:rsidRPr="00666C67">
        <w:rPr>
          <w:b/>
          <w:color w:val="333333"/>
          <w:sz w:val="28"/>
          <w:szCs w:val="28"/>
        </w:rPr>
        <w:t xml:space="preserve"> 201</w:t>
      </w:r>
      <w:r w:rsidR="000E1AD9">
        <w:rPr>
          <w:b/>
          <w:color w:val="333333"/>
          <w:sz w:val="28"/>
          <w:szCs w:val="28"/>
        </w:rPr>
        <w:t>9</w:t>
      </w:r>
      <w:r w:rsidR="00C12201" w:rsidRPr="00666C67">
        <w:rPr>
          <w:b/>
          <w:color w:val="333333"/>
          <w:sz w:val="28"/>
          <w:szCs w:val="28"/>
        </w:rPr>
        <w:t xml:space="preserve"> года</w:t>
      </w:r>
    </w:p>
    <w:p w:rsidR="002C1E1E" w:rsidRPr="00666C67" w:rsidRDefault="002C1E1E" w:rsidP="000509EC">
      <w:pPr>
        <w:jc w:val="center"/>
        <w:rPr>
          <w:b/>
          <w:sz w:val="28"/>
          <w:szCs w:val="28"/>
        </w:rPr>
      </w:pPr>
    </w:p>
    <w:p w:rsidR="002C1E1E" w:rsidRPr="00993376" w:rsidRDefault="002C1E1E" w:rsidP="000509EC">
      <w:pPr>
        <w:jc w:val="center"/>
        <w:rPr>
          <w:sz w:val="20"/>
          <w:szCs w:val="20"/>
        </w:rPr>
      </w:pPr>
    </w:p>
    <w:tbl>
      <w:tblPr>
        <w:tblW w:w="24044" w:type="dxa"/>
        <w:tblInd w:w="108" w:type="dxa"/>
        <w:tblLook w:val="0000" w:firstRow="0" w:lastRow="0" w:firstColumn="0" w:lastColumn="0" w:noHBand="0" w:noVBand="0"/>
      </w:tblPr>
      <w:tblGrid>
        <w:gridCol w:w="2989"/>
        <w:gridCol w:w="2024"/>
        <w:gridCol w:w="1888"/>
        <w:gridCol w:w="1915"/>
        <w:gridCol w:w="15228"/>
      </w:tblGrid>
      <w:tr w:rsidR="002C1E1E" w:rsidRPr="00993376">
        <w:trPr>
          <w:trHeight w:val="270"/>
        </w:trPr>
        <w:tc>
          <w:tcPr>
            <w:tcW w:w="240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C1E1E" w:rsidRPr="00993376" w:rsidRDefault="002C1E1E" w:rsidP="002C1E1E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На основании Решения Совета депутатов Вагайцевского сельсовета Ордынского </w:t>
            </w:r>
          </w:p>
          <w:p w:rsidR="002C1E1E" w:rsidRPr="00993376" w:rsidRDefault="002C1E1E" w:rsidP="000E1AD9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района Новосибирской области 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34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-ой очередной сессии </w:t>
            </w:r>
            <w:r w:rsidR="00204B1F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созыва </w:t>
            </w:r>
          </w:p>
        </w:tc>
      </w:tr>
      <w:tr w:rsidR="002C1E1E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C1E1E" w:rsidRPr="00993376" w:rsidRDefault="002C1E1E" w:rsidP="002C1E1E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" О бюджете Вагайцевского сельсовета Ордынского района Новосибирской области </w:t>
            </w:r>
          </w:p>
          <w:p w:rsidR="002C1E1E" w:rsidRPr="00993376" w:rsidRDefault="002C1E1E" w:rsidP="000E1AD9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>на 201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год и плановый период 20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20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и 20</w:t>
            </w:r>
            <w:r w:rsidR="00896818">
              <w:rPr>
                <w:rFonts w:ascii="Arial CYR" w:hAnsi="Arial CYR" w:cs="Arial CYR"/>
                <w:sz w:val="20"/>
                <w:szCs w:val="20"/>
              </w:rPr>
              <w:t>2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1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годов" №</w:t>
            </w:r>
            <w:r w:rsidR="00204B1F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896818">
              <w:rPr>
                <w:rFonts w:ascii="Arial CYR" w:hAnsi="Arial CYR" w:cs="Arial CYR"/>
                <w:sz w:val="20"/>
                <w:szCs w:val="20"/>
              </w:rPr>
              <w:t>1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5</w:t>
            </w:r>
            <w:r w:rsidR="00896818">
              <w:rPr>
                <w:rFonts w:ascii="Arial CYR" w:hAnsi="Arial CYR" w:cs="Arial CYR"/>
                <w:sz w:val="20"/>
                <w:szCs w:val="20"/>
              </w:rPr>
              <w:t>1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от 2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.12.201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8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года</w:t>
            </w:r>
            <w:r w:rsidR="00765AF7">
              <w:rPr>
                <w:rFonts w:ascii="Arial CYR" w:hAnsi="Arial CYR" w:cs="Arial CYR"/>
                <w:sz w:val="20"/>
                <w:szCs w:val="20"/>
              </w:rPr>
              <w:t>,</w:t>
            </w:r>
          </w:p>
        </w:tc>
      </w:tr>
      <w:tr w:rsidR="002C1E1E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C1E1E" w:rsidRPr="00993376" w:rsidRDefault="002C1E1E" w:rsidP="002C1E1E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на основании </w:t>
            </w:r>
            <w:r w:rsidR="00765AF7">
              <w:rPr>
                <w:rFonts w:ascii="Arial CYR" w:hAnsi="Arial CYR" w:cs="Arial CYR"/>
                <w:sz w:val="20"/>
                <w:szCs w:val="20"/>
              </w:rPr>
              <w:t xml:space="preserve">внесения изменений в решение Совета депутатов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Вагайцевского  сельсовета</w:t>
            </w:r>
          </w:p>
          <w:p w:rsidR="00765AF7" w:rsidRPr="00993376" w:rsidRDefault="002C1E1E" w:rsidP="00765AF7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765AF7">
              <w:rPr>
                <w:rFonts w:ascii="Arial CYR" w:hAnsi="Arial CYR" w:cs="Arial CYR"/>
                <w:sz w:val="20"/>
                <w:szCs w:val="20"/>
              </w:rPr>
              <w:t>«</w:t>
            </w:r>
            <w:r w:rsidR="00765AF7" w:rsidRPr="00993376">
              <w:rPr>
                <w:rFonts w:ascii="Arial CYR" w:hAnsi="Arial CYR" w:cs="Arial CYR"/>
                <w:sz w:val="20"/>
                <w:szCs w:val="20"/>
              </w:rPr>
              <w:t xml:space="preserve">О бюджете Вагайцевского сельсовета Ордынского района Новосибирской области </w:t>
            </w:r>
          </w:p>
          <w:p w:rsidR="002C1E1E" w:rsidRDefault="00765AF7" w:rsidP="000E1AD9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>на 201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год и плановый период 20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20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и 20</w:t>
            </w:r>
            <w:r w:rsidR="00896818">
              <w:rPr>
                <w:rFonts w:ascii="Arial CYR" w:hAnsi="Arial CYR" w:cs="Arial CYR"/>
                <w:sz w:val="20"/>
                <w:szCs w:val="20"/>
              </w:rPr>
              <w:t>2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1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годов" </w:t>
            </w:r>
            <w:proofErr w:type="gramStart"/>
            <w:r w:rsidR="00FF348B">
              <w:rPr>
                <w:rFonts w:ascii="Arial CYR" w:hAnsi="Arial CYR" w:cs="Arial CYR"/>
                <w:sz w:val="20"/>
                <w:szCs w:val="20"/>
              </w:rPr>
              <w:t>(</w:t>
            </w:r>
            <w:r w:rsidR="00896818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End"/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от 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24</w:t>
            </w:r>
            <w:r>
              <w:rPr>
                <w:rFonts w:ascii="Arial CYR" w:hAnsi="Arial CYR" w:cs="Arial CYR"/>
                <w:sz w:val="20"/>
                <w:szCs w:val="20"/>
              </w:rPr>
              <w:t>.0</w:t>
            </w:r>
            <w:r w:rsidR="00666C67">
              <w:rPr>
                <w:rFonts w:ascii="Arial CYR" w:hAnsi="Arial CYR" w:cs="Arial CYR"/>
                <w:sz w:val="20"/>
                <w:szCs w:val="20"/>
              </w:rPr>
              <w:t>1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.201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9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г</w:t>
            </w:r>
            <w:r w:rsidR="00896818">
              <w:rPr>
                <w:rFonts w:ascii="Arial CYR" w:hAnsi="Arial CYR" w:cs="Arial CYR"/>
                <w:sz w:val="20"/>
                <w:szCs w:val="20"/>
              </w:rPr>
              <w:t xml:space="preserve"> №1</w:t>
            </w:r>
            <w:r w:rsidR="000E1AD9">
              <w:rPr>
                <w:rFonts w:ascii="Arial CYR" w:hAnsi="Arial CYR" w:cs="Arial CYR"/>
                <w:sz w:val="20"/>
                <w:szCs w:val="20"/>
              </w:rPr>
              <w:t>63, от 14.03.2019г №168</w:t>
            </w:r>
            <w:r w:rsidR="00FF348B">
              <w:rPr>
                <w:rFonts w:ascii="Arial CYR" w:hAnsi="Arial CYR" w:cs="Arial CYR"/>
                <w:sz w:val="20"/>
                <w:szCs w:val="20"/>
              </w:rPr>
              <w:t>,</w:t>
            </w:r>
          </w:p>
          <w:p w:rsidR="00FF348B" w:rsidRPr="00993376" w:rsidRDefault="00FF348B" w:rsidP="000E1AD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от 26.04.2019г №171, от 30.05.2019г №174)</w:t>
            </w:r>
          </w:p>
        </w:tc>
      </w:tr>
      <w:tr w:rsidR="002C1E1E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C1E1E" w:rsidRPr="00993376" w:rsidRDefault="00C12201" w:rsidP="00AD07C5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>утвердить</w:t>
            </w:r>
            <w:r w:rsidR="002C1E1E" w:rsidRPr="00993376">
              <w:rPr>
                <w:rFonts w:ascii="Arial CYR" w:hAnsi="Arial CYR" w:cs="Arial CYR"/>
                <w:sz w:val="20"/>
                <w:szCs w:val="20"/>
              </w:rPr>
              <w:t xml:space="preserve"> распределение бюджетных ассигнований </w:t>
            </w:r>
            <w:r w:rsidR="002C1E1E" w:rsidRPr="00204B1F">
              <w:rPr>
                <w:rFonts w:ascii="Arial CYR" w:hAnsi="Arial CYR" w:cs="Arial CYR"/>
                <w:b/>
                <w:sz w:val="20"/>
                <w:szCs w:val="20"/>
              </w:rPr>
              <w:t xml:space="preserve">:    по </w:t>
            </w:r>
            <w:r w:rsidR="00204B1F" w:rsidRPr="00204B1F">
              <w:rPr>
                <w:rFonts w:ascii="Arial CYR" w:hAnsi="Arial CYR" w:cs="Arial CYR"/>
                <w:b/>
                <w:sz w:val="20"/>
                <w:szCs w:val="20"/>
              </w:rPr>
              <w:t>Д</w:t>
            </w:r>
            <w:r w:rsidR="002C1E1E" w:rsidRPr="00204B1F">
              <w:rPr>
                <w:rFonts w:ascii="Arial CYR" w:hAnsi="Arial CYR" w:cs="Arial CYR"/>
                <w:b/>
                <w:sz w:val="20"/>
                <w:szCs w:val="20"/>
              </w:rPr>
              <w:t xml:space="preserve">оходам  -  </w:t>
            </w:r>
            <w:r w:rsidR="00AD07C5">
              <w:rPr>
                <w:rFonts w:ascii="Arial CYR" w:hAnsi="Arial CYR" w:cs="Arial CYR"/>
                <w:b/>
                <w:sz w:val="20"/>
                <w:szCs w:val="20"/>
              </w:rPr>
              <w:t>38654,4</w:t>
            </w:r>
            <w:r w:rsidR="002C1E1E" w:rsidRPr="00204B1F">
              <w:rPr>
                <w:rFonts w:ascii="Arial CYR" w:hAnsi="Arial CYR" w:cs="Arial CYR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2C1E1E" w:rsidRPr="00204B1F">
              <w:rPr>
                <w:rFonts w:ascii="Arial CYR" w:hAnsi="Arial CYR" w:cs="Arial CYR"/>
                <w:b/>
                <w:sz w:val="20"/>
                <w:szCs w:val="20"/>
              </w:rPr>
              <w:t>тыс</w:t>
            </w:r>
            <w:proofErr w:type="spellEnd"/>
            <w:proofErr w:type="gramEnd"/>
            <w:r w:rsidR="002C1E1E" w:rsidRPr="00204B1F">
              <w:rPr>
                <w:rFonts w:ascii="Arial CYR" w:hAnsi="Arial CYR" w:cs="Arial CYR"/>
                <w:b/>
                <w:sz w:val="20"/>
                <w:szCs w:val="20"/>
              </w:rPr>
              <w:t xml:space="preserve"> рублей</w:t>
            </w:r>
          </w:p>
        </w:tc>
      </w:tr>
      <w:tr w:rsidR="002C1E1E" w:rsidRPr="00993376" w:rsidTr="00266A3A">
        <w:trPr>
          <w:trHeight w:val="1112"/>
        </w:trPr>
        <w:tc>
          <w:tcPr>
            <w:tcW w:w="24044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2C1E1E" w:rsidRPr="00204B1F" w:rsidRDefault="002C1E1E" w:rsidP="00003867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             </w:t>
            </w:r>
            <w:r w:rsidR="00C12201">
              <w:rPr>
                <w:rFonts w:ascii="Arial CYR" w:hAnsi="Arial CYR" w:cs="Arial CYR"/>
                <w:sz w:val="20"/>
                <w:szCs w:val="20"/>
              </w:rPr>
              <w:t xml:space="preserve">              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04B1F">
              <w:rPr>
                <w:rFonts w:ascii="Arial CYR" w:hAnsi="Arial CYR" w:cs="Arial CYR"/>
                <w:b/>
                <w:sz w:val="20"/>
                <w:szCs w:val="20"/>
              </w:rPr>
              <w:t xml:space="preserve">по </w:t>
            </w:r>
            <w:r w:rsidR="00204B1F" w:rsidRPr="00204B1F">
              <w:rPr>
                <w:rFonts w:ascii="Arial CYR" w:hAnsi="Arial CYR" w:cs="Arial CYR"/>
                <w:b/>
                <w:sz w:val="20"/>
                <w:szCs w:val="20"/>
              </w:rPr>
              <w:t>Р</w:t>
            </w:r>
            <w:r w:rsidRPr="00204B1F">
              <w:rPr>
                <w:rFonts w:ascii="Arial CYR" w:hAnsi="Arial CYR" w:cs="Arial CYR"/>
                <w:b/>
                <w:sz w:val="20"/>
                <w:szCs w:val="20"/>
              </w:rPr>
              <w:t xml:space="preserve">асходам </w:t>
            </w:r>
            <w:r w:rsidR="00C12201" w:rsidRPr="00204B1F">
              <w:rPr>
                <w:rFonts w:ascii="Arial CYR" w:hAnsi="Arial CYR" w:cs="Arial CYR"/>
                <w:b/>
                <w:sz w:val="20"/>
                <w:szCs w:val="20"/>
              </w:rPr>
              <w:t>–</w:t>
            </w:r>
            <w:r w:rsidRPr="00204B1F">
              <w:rPr>
                <w:rFonts w:ascii="Arial CYR" w:hAnsi="Arial CYR" w:cs="Arial CYR"/>
                <w:b/>
                <w:sz w:val="20"/>
                <w:szCs w:val="20"/>
              </w:rPr>
              <w:t xml:space="preserve"> </w:t>
            </w:r>
            <w:r w:rsidR="00AD07C5">
              <w:rPr>
                <w:rFonts w:ascii="Arial CYR" w:hAnsi="Arial CYR" w:cs="Arial CYR"/>
                <w:b/>
                <w:sz w:val="20"/>
                <w:szCs w:val="20"/>
              </w:rPr>
              <w:t>39269,9</w:t>
            </w:r>
            <w:r w:rsidRPr="00204B1F">
              <w:rPr>
                <w:rFonts w:ascii="Arial CYR" w:hAnsi="Arial CYR" w:cs="Arial CYR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4B1F">
              <w:rPr>
                <w:rFonts w:ascii="Arial CYR" w:hAnsi="Arial CYR" w:cs="Arial CYR"/>
                <w:b/>
                <w:sz w:val="20"/>
                <w:szCs w:val="20"/>
              </w:rPr>
              <w:t>тыс</w:t>
            </w:r>
            <w:proofErr w:type="spellEnd"/>
            <w:proofErr w:type="gramEnd"/>
            <w:r w:rsidRPr="00204B1F">
              <w:rPr>
                <w:rFonts w:ascii="Arial CYR" w:hAnsi="Arial CYR" w:cs="Arial CYR"/>
                <w:b/>
                <w:sz w:val="20"/>
                <w:szCs w:val="20"/>
              </w:rPr>
              <w:t xml:space="preserve"> рублей</w:t>
            </w:r>
          </w:p>
          <w:p w:rsidR="003F07EF" w:rsidRDefault="003F07EF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896818" w:rsidRDefault="005E207F" w:rsidP="005E207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 xml:space="preserve">Основные параметры исполнения бюджета </w:t>
            </w:r>
            <w:r w:rsidR="00896818">
              <w:rPr>
                <w:rFonts w:ascii="TimesNewRomanPSMT" w:hAnsi="TimesNewRomanPSMT" w:cs="TimesNewRomanPSMT"/>
                <w:sz w:val="20"/>
                <w:szCs w:val="20"/>
              </w:rPr>
              <w:t xml:space="preserve">Вагайцевского </w:t>
            </w: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 xml:space="preserve">сельсовета за </w:t>
            </w:r>
            <w:r w:rsidR="00AD07C5">
              <w:rPr>
                <w:rFonts w:ascii="TimesNewRomanPSMT" w:hAnsi="TimesNewRomanPSMT" w:cs="TimesNewRomanPSMT"/>
                <w:sz w:val="20"/>
                <w:szCs w:val="20"/>
              </w:rPr>
              <w:t>полугодие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201</w:t>
            </w:r>
            <w:r w:rsidR="000E1AD9">
              <w:rPr>
                <w:rFonts w:ascii="TimesNewRomanPSMT" w:hAnsi="TimesNewRomanPSMT" w:cs="TimesNewRomanPSMT"/>
                <w:sz w:val="20"/>
                <w:szCs w:val="20"/>
              </w:rPr>
              <w:t>9</w:t>
            </w: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 xml:space="preserve"> года </w:t>
            </w:r>
          </w:p>
          <w:p w:rsidR="005E207F" w:rsidRPr="005E207F" w:rsidRDefault="00896818" w:rsidP="005E207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Х</w:t>
            </w:r>
            <w:r w:rsidR="005E207F" w:rsidRPr="005E207F">
              <w:rPr>
                <w:rFonts w:ascii="TimesNewRomanPSMT" w:hAnsi="TimesNewRomanPSMT" w:cs="TimesNewRomanPSMT"/>
                <w:sz w:val="20"/>
                <w:szCs w:val="20"/>
              </w:rPr>
              <w:t>арактеризуются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="005E207F" w:rsidRPr="005E207F">
              <w:rPr>
                <w:rFonts w:ascii="TimesNewRomanPSMT" w:hAnsi="TimesNewRomanPSMT" w:cs="TimesNewRomanPSMT"/>
                <w:sz w:val="20"/>
                <w:szCs w:val="20"/>
              </w:rPr>
              <w:t xml:space="preserve"> следующими данными:</w:t>
            </w:r>
          </w:p>
          <w:p w:rsidR="005E207F" w:rsidRPr="00993376" w:rsidRDefault="005E207F" w:rsidP="00266A3A">
            <w:pPr>
              <w:autoSpaceDE w:val="0"/>
              <w:autoSpaceDN w:val="0"/>
              <w:adjustRightIn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тыс. рублей</w:t>
            </w:r>
          </w:p>
        </w:tc>
      </w:tr>
      <w:tr w:rsidR="0088425D" w:rsidRPr="00993376" w:rsidTr="008A48FC">
        <w:trPr>
          <w:trHeight w:val="1142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Наименование показателя</w:t>
            </w:r>
          </w:p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Утвержденные</w:t>
            </w:r>
          </w:p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бюджетные</w:t>
            </w:r>
          </w:p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 xml:space="preserve">назначения </w:t>
            </w:r>
            <w:proofErr w:type="gramStart"/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на</w:t>
            </w:r>
            <w:proofErr w:type="gramEnd"/>
          </w:p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201</w:t>
            </w:r>
            <w:r w:rsidR="000E1AD9">
              <w:rPr>
                <w:rFonts w:ascii="TimesNewRomanPSMT" w:hAnsi="TimesNewRomanPSMT" w:cs="TimesNewRomanPSMT"/>
                <w:sz w:val="20"/>
                <w:szCs w:val="20"/>
              </w:rPr>
              <w:t>9</w:t>
            </w: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 xml:space="preserve"> год</w:t>
            </w:r>
          </w:p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Исполнение</w:t>
            </w:r>
          </w:p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 xml:space="preserve">за </w:t>
            </w:r>
            <w:r w:rsidR="00AD07C5">
              <w:rPr>
                <w:rFonts w:ascii="TimesNewRomanPSMT" w:hAnsi="TimesNewRomanPSMT" w:cs="TimesNewRomanPSMT"/>
                <w:sz w:val="20"/>
                <w:szCs w:val="20"/>
              </w:rPr>
              <w:t>6</w:t>
            </w: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 xml:space="preserve"> месяц</w:t>
            </w:r>
            <w:r w:rsidR="00C12201">
              <w:rPr>
                <w:rFonts w:ascii="TimesNewRomanPSMT" w:hAnsi="TimesNewRomanPSMT" w:cs="TimesNewRomanPSMT"/>
                <w:sz w:val="20"/>
                <w:szCs w:val="20"/>
              </w:rPr>
              <w:t>а</w:t>
            </w:r>
          </w:p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201</w:t>
            </w:r>
            <w:r w:rsidR="000E1AD9">
              <w:rPr>
                <w:rFonts w:ascii="TimesNewRomanPSMT" w:hAnsi="TimesNewRomanPSMT" w:cs="TimesNewRomanPSMT"/>
                <w:sz w:val="20"/>
                <w:szCs w:val="20"/>
              </w:rPr>
              <w:t>9</w:t>
            </w: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 xml:space="preserve"> г.</w:t>
            </w:r>
          </w:p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Процент</w:t>
            </w:r>
          </w:p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исполнения</w:t>
            </w:r>
          </w:p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к годовым</w:t>
            </w:r>
          </w:p>
          <w:p w:rsidR="0088425D" w:rsidRPr="005E207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E207F">
              <w:rPr>
                <w:rFonts w:ascii="TimesNewRomanPSMT" w:hAnsi="TimesNewRomanPSMT" w:cs="TimesNewRomanPSMT"/>
                <w:sz w:val="20"/>
                <w:szCs w:val="20"/>
              </w:rPr>
              <w:t>назначениям</w:t>
            </w:r>
          </w:p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2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25D" w:rsidRDefault="0088425D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88425D" w:rsidRDefault="0088425D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88425D" w:rsidRDefault="0088425D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88425D" w:rsidRDefault="0088425D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88425D" w:rsidRPr="00993376" w:rsidRDefault="0088425D" w:rsidP="0088425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8425D" w:rsidRPr="00993376" w:rsidTr="00860AC5">
        <w:trPr>
          <w:trHeight w:val="73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88425D" w:rsidRPr="00204B1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04B1F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Доходы </w:t>
            </w:r>
          </w:p>
          <w:p w:rsidR="0088425D" w:rsidRPr="00204B1F" w:rsidRDefault="0088425D" w:rsidP="00003867">
            <w:pPr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425D" w:rsidRDefault="00AD07C5" w:rsidP="0000386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38654,4</w:t>
            </w:r>
          </w:p>
          <w:p w:rsidR="00EE5B22" w:rsidRPr="00993376" w:rsidRDefault="00EE5B22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425D" w:rsidRPr="00993376" w:rsidRDefault="00AD07C5" w:rsidP="0000386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9953,7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25D" w:rsidRPr="00993376" w:rsidRDefault="00AD07C5" w:rsidP="0000386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25,75%</w:t>
            </w:r>
          </w:p>
        </w:tc>
        <w:tc>
          <w:tcPr>
            <w:tcW w:w="152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8425D" w:rsidRPr="00993376" w:rsidTr="00A67525">
        <w:trPr>
          <w:trHeight w:val="73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88425D" w:rsidRPr="00204B1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04B1F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в том числе: </w:t>
            </w:r>
            <w:proofErr w:type="gramStart"/>
            <w:r w:rsidRPr="00204B1F">
              <w:rPr>
                <w:rFonts w:ascii="TimesNewRomanPSMT" w:hAnsi="TimesNewRomanPSMT" w:cs="TimesNewRomanPSMT"/>
                <w:b/>
                <w:sz w:val="20"/>
                <w:szCs w:val="20"/>
              </w:rPr>
              <w:t>безвозмездные</w:t>
            </w:r>
            <w:proofErr w:type="gramEnd"/>
          </w:p>
          <w:p w:rsidR="0088425D" w:rsidRPr="00204B1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04B1F">
              <w:rPr>
                <w:rFonts w:ascii="TimesNewRomanPSMT" w:hAnsi="TimesNewRomanPSMT" w:cs="TimesNewRomanPSMT"/>
                <w:b/>
                <w:sz w:val="20"/>
                <w:szCs w:val="20"/>
              </w:rPr>
              <w:t>п</w:t>
            </w:r>
            <w:r w:rsidR="001A0E78">
              <w:rPr>
                <w:rFonts w:ascii="TimesNewRomanPSMT" w:hAnsi="TimesNewRomanPSMT" w:cs="TimesNewRomanPSMT"/>
                <w:b/>
                <w:sz w:val="20"/>
                <w:szCs w:val="20"/>
              </w:rPr>
              <w:t>оступле</w:t>
            </w:r>
            <w:r w:rsidRPr="00204B1F">
              <w:rPr>
                <w:rFonts w:ascii="TimesNewRomanPSMT" w:hAnsi="TimesNewRomanPSMT" w:cs="TimesNewRomanPSMT"/>
                <w:b/>
                <w:sz w:val="20"/>
                <w:szCs w:val="20"/>
              </w:rPr>
              <w:t>ния</w:t>
            </w:r>
          </w:p>
          <w:p w:rsidR="0088425D" w:rsidRPr="00204B1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  <w:p w:rsidR="0088425D" w:rsidRPr="00204B1F" w:rsidRDefault="0088425D" w:rsidP="00003867">
            <w:pPr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425D" w:rsidRPr="00993376" w:rsidRDefault="00AD07C5" w:rsidP="0000386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32244,6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8425D" w:rsidRPr="00993376" w:rsidRDefault="00AD07C5" w:rsidP="0000386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7657,3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25D" w:rsidRPr="00993376" w:rsidRDefault="00AD07C5" w:rsidP="0000386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23,75</w:t>
            </w:r>
            <w:r w:rsidR="008256D7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  <w:tc>
          <w:tcPr>
            <w:tcW w:w="152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8425D" w:rsidRPr="00993376" w:rsidTr="0088425D">
        <w:trPr>
          <w:trHeight w:val="73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88425D" w:rsidRPr="00204B1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04B1F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Расходы </w:t>
            </w:r>
          </w:p>
          <w:p w:rsidR="0088425D" w:rsidRPr="00204B1F" w:rsidRDefault="0088425D" w:rsidP="00003867">
            <w:pPr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88425D" w:rsidRPr="00993376" w:rsidRDefault="008256D7" w:rsidP="00B443D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39269,9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304C1" w:rsidRPr="00993376" w:rsidRDefault="008256D7" w:rsidP="0000386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4484,3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C1" w:rsidRPr="00993376" w:rsidRDefault="008256D7" w:rsidP="0000386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11,42%</w:t>
            </w:r>
          </w:p>
        </w:tc>
        <w:tc>
          <w:tcPr>
            <w:tcW w:w="152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8425D" w:rsidRPr="00993376" w:rsidTr="0088425D">
        <w:trPr>
          <w:trHeight w:val="73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8425D" w:rsidRPr="00204B1F" w:rsidRDefault="0088425D" w:rsidP="00266A3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04B1F">
              <w:rPr>
                <w:rFonts w:ascii="TimesNewRomanPSMT" w:hAnsi="TimesNewRomanPSMT" w:cs="TimesNewRomanPSMT"/>
                <w:b/>
                <w:sz w:val="20"/>
                <w:szCs w:val="20"/>
              </w:rPr>
              <w:t>Дефицит</w:t>
            </w:r>
            <w:proofErr w:type="gramStart"/>
            <w:r w:rsidRPr="00204B1F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(-), </w:t>
            </w:r>
            <w:proofErr w:type="gramEnd"/>
            <w:r w:rsidRPr="00204B1F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профицит (+) </w:t>
            </w:r>
          </w:p>
          <w:p w:rsidR="0088425D" w:rsidRPr="00204B1F" w:rsidRDefault="0088425D" w:rsidP="00003867">
            <w:pPr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C1" w:rsidRDefault="00644CFB" w:rsidP="0000386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-615,5</w:t>
            </w:r>
          </w:p>
          <w:p w:rsidR="00B304C1" w:rsidRPr="00993376" w:rsidRDefault="00B304C1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378" w:rsidRPr="00993376" w:rsidRDefault="008256D7" w:rsidP="001A0E78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5469,4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2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8425D" w:rsidRPr="00993376" w:rsidTr="0088425D">
        <w:tc>
          <w:tcPr>
            <w:tcW w:w="5013" w:type="dxa"/>
            <w:gridSpan w:val="2"/>
            <w:tcBorders>
              <w:top w:val="single" w:sz="4" w:space="0" w:color="auto"/>
            </w:tcBorders>
            <w:shd w:val="clear" w:color="auto" w:fill="auto"/>
            <w:noWrap/>
          </w:tcPr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03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88425D" w:rsidRPr="00993376" w:rsidRDefault="0088425D" w:rsidP="0000386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8425D" w:rsidRPr="00993376" w:rsidTr="0088425D">
        <w:trPr>
          <w:trHeight w:val="144"/>
        </w:trPr>
        <w:tc>
          <w:tcPr>
            <w:tcW w:w="240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9421F8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Исполнение бюджета по </w:t>
            </w:r>
            <w:r w:rsidRPr="008B16D3">
              <w:rPr>
                <w:rFonts w:ascii="Arial CYR" w:hAnsi="Arial CYR" w:cs="Arial CYR"/>
                <w:b/>
                <w:sz w:val="20"/>
                <w:szCs w:val="20"/>
              </w:rPr>
              <w:t>доходам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8256D7">
              <w:rPr>
                <w:rFonts w:ascii="Arial CYR" w:hAnsi="Arial CYR" w:cs="Arial CYR"/>
                <w:b/>
                <w:sz w:val="20"/>
                <w:szCs w:val="20"/>
              </w:rPr>
              <w:t xml:space="preserve">за </w:t>
            </w:r>
            <w:r w:rsidR="008256D7" w:rsidRPr="008256D7">
              <w:rPr>
                <w:rFonts w:ascii="TimesNewRomanPSMT" w:hAnsi="TimesNewRomanPSMT" w:cs="TimesNewRomanPSMT"/>
                <w:b/>
                <w:sz w:val="20"/>
                <w:szCs w:val="20"/>
              </w:rPr>
              <w:t>полугодие</w:t>
            </w:r>
            <w:r w:rsidR="008256D7" w:rsidRPr="008256D7">
              <w:rPr>
                <w:rFonts w:ascii="Arial CYR" w:hAnsi="Arial CYR" w:cs="Arial CYR"/>
                <w:b/>
                <w:sz w:val="20"/>
                <w:szCs w:val="20"/>
              </w:rPr>
              <w:t xml:space="preserve"> </w:t>
            </w:r>
            <w:r w:rsidRPr="008256D7">
              <w:rPr>
                <w:rFonts w:ascii="Arial CYR" w:hAnsi="Arial CYR" w:cs="Arial CYR"/>
                <w:b/>
                <w:sz w:val="20"/>
                <w:szCs w:val="20"/>
              </w:rPr>
              <w:t>201</w:t>
            </w:r>
            <w:r w:rsidR="00644CFB" w:rsidRPr="008256D7">
              <w:rPr>
                <w:rFonts w:ascii="Arial CYR" w:hAnsi="Arial CYR" w:cs="Arial CYR"/>
                <w:b/>
                <w:sz w:val="20"/>
                <w:szCs w:val="20"/>
              </w:rPr>
              <w:t>9</w:t>
            </w:r>
            <w:r w:rsidRPr="008256D7">
              <w:rPr>
                <w:rFonts w:ascii="Arial CYR" w:hAnsi="Arial CYR" w:cs="Arial CYR"/>
                <w:b/>
                <w:sz w:val="20"/>
                <w:szCs w:val="20"/>
              </w:rPr>
              <w:t xml:space="preserve"> года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составляет 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–</w:t>
            </w:r>
            <w:r w:rsidR="00B443D2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25,75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% </w:t>
            </w:r>
            <w:proofErr w:type="gramStart"/>
            <w:r w:rsidRPr="00993376">
              <w:rPr>
                <w:rFonts w:ascii="Arial CYR" w:hAnsi="Arial CYR" w:cs="Arial CYR"/>
                <w:sz w:val="20"/>
                <w:szCs w:val="20"/>
              </w:rPr>
              <w:t>от</w:t>
            </w:r>
            <w:proofErr w:type="gramEnd"/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FB0396" w:rsidRDefault="0088425D" w:rsidP="00FB0396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>годового назначения</w:t>
            </w:r>
            <w:r w:rsidR="00FB0396">
              <w:rPr>
                <w:rFonts w:ascii="Arial CYR" w:hAnsi="Arial CYR" w:cs="Arial CYR"/>
                <w:sz w:val="20"/>
                <w:szCs w:val="20"/>
              </w:rPr>
              <w:t>, в сравнении с 201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8</w:t>
            </w:r>
            <w:r w:rsidR="00FB0396">
              <w:rPr>
                <w:rFonts w:ascii="Arial CYR" w:hAnsi="Arial CYR" w:cs="Arial CYR"/>
                <w:sz w:val="20"/>
                <w:szCs w:val="20"/>
              </w:rPr>
              <w:t xml:space="preserve"> годом за соответствующий период исполнение </w:t>
            </w:r>
          </w:p>
          <w:p w:rsidR="000814AA" w:rsidRPr="00993376" w:rsidRDefault="00FB0396" w:rsidP="00087690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меньшилось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на </w:t>
            </w:r>
            <w:r w:rsidR="00B443D2">
              <w:rPr>
                <w:rFonts w:ascii="Arial CYR" w:hAnsi="Arial CYR" w:cs="Arial CYR"/>
                <w:sz w:val="20"/>
                <w:szCs w:val="20"/>
              </w:rPr>
              <w:t>1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6</w:t>
            </w:r>
            <w:r w:rsidR="00740477">
              <w:rPr>
                <w:rFonts w:ascii="Arial CYR" w:hAnsi="Arial CYR" w:cs="Arial CYR"/>
                <w:sz w:val="20"/>
                <w:szCs w:val="20"/>
              </w:rPr>
              <w:t>,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4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% (исполнение за 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полугодие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201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8</w:t>
            </w:r>
            <w:r>
              <w:rPr>
                <w:rFonts w:ascii="Arial CYR" w:hAnsi="Arial CYR" w:cs="Arial CYR"/>
                <w:sz w:val="20"/>
                <w:szCs w:val="20"/>
              </w:rPr>
              <w:t>г  -</w:t>
            </w:r>
            <w:r w:rsidR="00EE5B22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42,24</w:t>
            </w:r>
            <w:r w:rsidR="00087690"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)</w:t>
            </w:r>
          </w:p>
        </w:tc>
      </w:tr>
      <w:tr w:rsidR="0088425D" w:rsidRPr="00993376">
        <w:trPr>
          <w:trHeight w:val="345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1E02B6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налоговые доходы       </w:t>
            </w:r>
            <w:r w:rsidR="001237FD">
              <w:rPr>
                <w:rFonts w:ascii="Arial CYR" w:hAnsi="Arial CYR" w:cs="Arial CYR"/>
                <w:sz w:val="20"/>
                <w:szCs w:val="20"/>
              </w:rPr>
              <w:t xml:space="preserve">                       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план 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6206,9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993376">
              <w:rPr>
                <w:rFonts w:ascii="Arial CYR" w:hAnsi="Arial CYR" w:cs="Arial CYR"/>
                <w:sz w:val="20"/>
                <w:szCs w:val="20"/>
              </w:rPr>
              <w:t>т</w:t>
            </w:r>
            <w:r w:rsidR="00E32505">
              <w:rPr>
                <w:rFonts w:ascii="Arial CYR" w:hAnsi="Arial CYR" w:cs="Arial CYR"/>
                <w:sz w:val="20"/>
                <w:szCs w:val="20"/>
              </w:rPr>
              <w:t>ыс</w:t>
            </w:r>
            <w:proofErr w:type="gramStart"/>
            <w:r w:rsidRPr="00993376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993376">
              <w:rPr>
                <w:rFonts w:ascii="Arial CYR" w:hAnsi="Arial CYR" w:cs="Arial CYR"/>
                <w:sz w:val="20"/>
                <w:szCs w:val="20"/>
              </w:rPr>
              <w:t>уб</w:t>
            </w:r>
            <w:proofErr w:type="spellEnd"/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исполнено   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2193,0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–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35,33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087690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неналоговые доходы    </w:t>
            </w:r>
            <w:r w:rsidR="001237FD">
              <w:rPr>
                <w:rFonts w:ascii="Arial CYR" w:hAnsi="Arial CYR" w:cs="Arial CYR"/>
                <w:sz w:val="20"/>
                <w:szCs w:val="20"/>
              </w:rPr>
              <w:t xml:space="preserve">                       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план 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202,9</w:t>
            </w:r>
            <w:r w:rsidR="00477DA9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proofErr w:type="spellStart"/>
            <w:r w:rsidR="00282F8B">
              <w:rPr>
                <w:rFonts w:ascii="Arial CYR" w:hAnsi="Arial CYR" w:cs="Arial CYR"/>
                <w:sz w:val="20"/>
                <w:szCs w:val="20"/>
              </w:rPr>
              <w:t>т</w:t>
            </w:r>
            <w:r w:rsidR="00A35523">
              <w:rPr>
                <w:rFonts w:ascii="Arial CYR" w:hAnsi="Arial CYR" w:cs="Arial CYR"/>
                <w:sz w:val="20"/>
                <w:szCs w:val="20"/>
              </w:rPr>
              <w:t>ыс</w:t>
            </w:r>
            <w:proofErr w:type="gramStart"/>
            <w:r w:rsidR="00282F8B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="00282F8B">
              <w:rPr>
                <w:rFonts w:ascii="Arial CYR" w:hAnsi="Arial CYR" w:cs="Arial CYR"/>
                <w:sz w:val="20"/>
                <w:szCs w:val="20"/>
              </w:rPr>
              <w:t>уб</w:t>
            </w:r>
            <w:proofErr w:type="spellEnd"/>
            <w:r w:rsidR="00282F8B">
              <w:rPr>
                <w:rFonts w:ascii="Arial CYR" w:hAnsi="Arial CYR" w:cs="Arial CYR"/>
                <w:sz w:val="20"/>
                <w:szCs w:val="20"/>
              </w:rPr>
              <w:t xml:space="preserve">       исполнено  </w:t>
            </w:r>
            <w:r w:rsidR="00245AB9"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103,4</w:t>
            </w:r>
            <w:r w:rsidR="001237FD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- 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50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,</w:t>
            </w:r>
            <w:r w:rsidR="00087690">
              <w:rPr>
                <w:rFonts w:ascii="Arial CYR" w:hAnsi="Arial CYR" w:cs="Arial CYR"/>
                <w:sz w:val="20"/>
                <w:szCs w:val="20"/>
              </w:rPr>
              <w:t>96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425D" w:rsidRPr="00993376" w:rsidRDefault="0088425D" w:rsidP="001866FD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дотации, межбюджетные трансферты  план</w:t>
            </w:r>
            <w:r w:rsidR="00282F8B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14483,9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proofErr w:type="gramStart"/>
            <w:r w:rsidRPr="00993376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993376">
              <w:rPr>
                <w:rFonts w:ascii="Arial CYR" w:hAnsi="Arial CYR" w:cs="Arial CYR"/>
                <w:sz w:val="20"/>
                <w:szCs w:val="20"/>
              </w:rPr>
              <w:t>уб</w:t>
            </w:r>
            <w:proofErr w:type="spellEnd"/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исполнено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2280,</w:t>
            </w:r>
            <w:r w:rsidR="001866FD">
              <w:rPr>
                <w:rFonts w:ascii="Arial CYR" w:hAnsi="Arial CYR" w:cs="Arial CYR"/>
                <w:sz w:val="20"/>
                <w:szCs w:val="20"/>
              </w:rPr>
              <w:t>6</w:t>
            </w:r>
            <w:bookmarkStart w:id="0" w:name="_GoBack"/>
            <w:bookmarkEnd w:id="0"/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–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 xml:space="preserve"> 15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,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75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1E02B6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субвенции                                                план  </w:t>
            </w:r>
            <w:r w:rsidR="00644CFB">
              <w:rPr>
                <w:rFonts w:ascii="Arial CYR" w:hAnsi="Arial CYR" w:cs="Arial CYR"/>
                <w:sz w:val="20"/>
                <w:szCs w:val="20"/>
              </w:rPr>
              <w:t>232,0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993376">
              <w:rPr>
                <w:rFonts w:ascii="Arial CYR" w:hAnsi="Arial CYR" w:cs="Arial CYR"/>
                <w:sz w:val="20"/>
                <w:szCs w:val="20"/>
              </w:rPr>
              <w:t>т</w:t>
            </w:r>
            <w:proofErr w:type="gramStart"/>
            <w:r w:rsidRPr="00993376"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 w:rsidRPr="00993376">
              <w:rPr>
                <w:rFonts w:ascii="Arial CYR" w:hAnsi="Arial CYR" w:cs="Arial CYR"/>
                <w:sz w:val="20"/>
                <w:szCs w:val="20"/>
              </w:rPr>
              <w:t>уб</w:t>
            </w:r>
            <w:proofErr w:type="spellEnd"/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</w:t>
            </w:r>
            <w:r w:rsidR="001237FD">
              <w:rPr>
                <w:rFonts w:ascii="Arial CYR" w:hAnsi="Arial CYR" w:cs="Arial CYR"/>
                <w:sz w:val="20"/>
                <w:szCs w:val="20"/>
              </w:rPr>
              <w:t xml:space="preserve"> 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исполнено  </w:t>
            </w:r>
            <w:r w:rsidR="00245AB9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 xml:space="preserve"> 118,1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-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50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,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91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9421F8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</w:t>
            </w:r>
            <w:r w:rsidR="001237FD">
              <w:rPr>
                <w:rFonts w:ascii="Arial CYR" w:hAnsi="Arial CYR" w:cs="Arial CYR"/>
                <w:sz w:val="20"/>
                <w:szCs w:val="20"/>
              </w:rPr>
              <w:t xml:space="preserve">субсидии сельским поселениям     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план 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17528,7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т.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руб</w:t>
            </w:r>
            <w:proofErr w:type="spellEnd"/>
            <w:r w:rsidR="001237FD">
              <w:rPr>
                <w:rFonts w:ascii="Arial CYR" w:hAnsi="Arial CYR" w:cs="Arial CYR"/>
                <w:sz w:val="20"/>
                <w:szCs w:val="20"/>
              </w:rPr>
              <w:t xml:space="preserve">    </w:t>
            </w:r>
            <w:r w:rsidR="00477DA9">
              <w:rPr>
                <w:rFonts w:ascii="Arial CYR" w:hAnsi="Arial CYR" w:cs="Arial CYR"/>
                <w:sz w:val="20"/>
                <w:szCs w:val="20"/>
              </w:rPr>
              <w:t xml:space="preserve">  исполнено</w:t>
            </w:r>
            <w:r w:rsidR="005351D2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5258,6</w:t>
            </w:r>
            <w:r w:rsidR="005351D2">
              <w:rPr>
                <w:rFonts w:ascii="Arial CYR" w:hAnsi="Arial CYR" w:cs="Arial CYR"/>
                <w:sz w:val="20"/>
                <w:szCs w:val="20"/>
              </w:rPr>
              <w:t xml:space="preserve">  -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3</w:t>
            </w:r>
            <w:r w:rsidR="005351D2">
              <w:rPr>
                <w:rFonts w:ascii="Arial CYR" w:hAnsi="Arial CYR" w:cs="Arial CYR"/>
                <w:sz w:val="20"/>
                <w:szCs w:val="20"/>
              </w:rPr>
              <w:t>0,0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  <w:p w:rsidR="0088425D" w:rsidRPr="00993376" w:rsidRDefault="0088425D" w:rsidP="009421F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9421F8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 Исполнение бюджета по </w:t>
            </w:r>
            <w:r w:rsidRPr="008B16D3">
              <w:rPr>
                <w:rFonts w:ascii="Arial CYR" w:hAnsi="Arial CYR" w:cs="Arial CYR"/>
                <w:b/>
                <w:sz w:val="20"/>
                <w:szCs w:val="20"/>
              </w:rPr>
              <w:t>расходам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1E02B6" w:rsidRPr="008256D7">
              <w:rPr>
                <w:rFonts w:ascii="Arial CYR" w:hAnsi="Arial CYR" w:cs="Arial CYR"/>
                <w:b/>
                <w:sz w:val="20"/>
                <w:szCs w:val="20"/>
              </w:rPr>
              <w:t xml:space="preserve">за </w:t>
            </w:r>
            <w:r w:rsidR="001E02B6" w:rsidRPr="008256D7">
              <w:rPr>
                <w:rFonts w:ascii="TimesNewRomanPSMT" w:hAnsi="TimesNewRomanPSMT" w:cs="TimesNewRomanPSMT"/>
                <w:b/>
                <w:sz w:val="20"/>
                <w:szCs w:val="20"/>
              </w:rPr>
              <w:t>полугодие</w:t>
            </w:r>
            <w:r w:rsidR="001E02B6" w:rsidRPr="008256D7">
              <w:rPr>
                <w:rFonts w:ascii="Arial CYR" w:hAnsi="Arial CYR" w:cs="Arial CYR"/>
                <w:b/>
                <w:sz w:val="20"/>
                <w:szCs w:val="20"/>
              </w:rPr>
              <w:t xml:space="preserve"> 2019 года</w:t>
            </w:r>
            <w:r w:rsidR="001E02B6"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составляет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–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11,42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% </w:t>
            </w:r>
            <w:proofErr w:type="gramStart"/>
            <w:r w:rsidRPr="00993376">
              <w:rPr>
                <w:rFonts w:ascii="Arial CYR" w:hAnsi="Arial CYR" w:cs="Arial CYR"/>
                <w:sz w:val="20"/>
                <w:szCs w:val="20"/>
              </w:rPr>
              <w:t>от</w:t>
            </w:r>
            <w:proofErr w:type="gramEnd"/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FB0396" w:rsidRDefault="0088425D" w:rsidP="00FB0396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lastRenderedPageBreak/>
              <w:t>годового назначения</w:t>
            </w:r>
            <w:r w:rsidR="00FB0396">
              <w:rPr>
                <w:rFonts w:ascii="Arial CYR" w:hAnsi="Arial CYR" w:cs="Arial CYR"/>
                <w:sz w:val="20"/>
                <w:szCs w:val="20"/>
              </w:rPr>
              <w:t>, в сравнении с 201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8</w:t>
            </w:r>
            <w:r w:rsidR="00FB0396">
              <w:rPr>
                <w:rFonts w:ascii="Arial CYR" w:hAnsi="Arial CYR" w:cs="Arial CYR"/>
                <w:sz w:val="20"/>
                <w:szCs w:val="20"/>
              </w:rPr>
              <w:t xml:space="preserve"> годом за соответствующий период исполнение </w:t>
            </w:r>
          </w:p>
          <w:p w:rsidR="0088425D" w:rsidRPr="00993376" w:rsidRDefault="00B65231" w:rsidP="001E02B6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меньшил</w:t>
            </w:r>
            <w:r w:rsidR="003E0D6E">
              <w:rPr>
                <w:rFonts w:ascii="Arial CYR" w:hAnsi="Arial CYR" w:cs="Arial CYR"/>
                <w:sz w:val="20"/>
                <w:szCs w:val="20"/>
              </w:rPr>
              <w:t>ось</w:t>
            </w:r>
            <w:r w:rsidR="00FB0396">
              <w:rPr>
                <w:rFonts w:ascii="Arial CYR" w:hAnsi="Arial CYR" w:cs="Arial CYR"/>
                <w:sz w:val="20"/>
                <w:szCs w:val="20"/>
              </w:rPr>
              <w:t xml:space="preserve"> на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2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8</w:t>
            </w:r>
            <w:r w:rsidR="008B16D3">
              <w:rPr>
                <w:rFonts w:ascii="Arial CYR" w:hAnsi="Arial CYR" w:cs="Arial CYR"/>
                <w:sz w:val="20"/>
                <w:szCs w:val="20"/>
              </w:rPr>
              <w:t>,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77</w:t>
            </w:r>
            <w:r w:rsidR="00FB0396">
              <w:rPr>
                <w:rFonts w:ascii="Arial CYR" w:hAnsi="Arial CYR" w:cs="Arial CYR"/>
                <w:sz w:val="20"/>
                <w:szCs w:val="20"/>
              </w:rPr>
              <w:t xml:space="preserve">% (исполнение за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полугодие</w:t>
            </w:r>
            <w:r w:rsidR="00FB0396">
              <w:rPr>
                <w:rFonts w:ascii="Arial CYR" w:hAnsi="Arial CYR" w:cs="Arial CYR"/>
                <w:sz w:val="20"/>
                <w:szCs w:val="20"/>
              </w:rPr>
              <w:t xml:space="preserve"> 201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8</w:t>
            </w:r>
            <w:r w:rsidR="008B16D3">
              <w:rPr>
                <w:rFonts w:ascii="Arial CYR" w:hAnsi="Arial CYR" w:cs="Arial CYR"/>
                <w:sz w:val="20"/>
                <w:szCs w:val="20"/>
              </w:rPr>
              <w:t xml:space="preserve">г  - </w:t>
            </w:r>
            <w:r w:rsidR="001E02B6">
              <w:rPr>
                <w:rFonts w:ascii="Arial CYR" w:hAnsi="Arial CYR" w:cs="Arial CYR"/>
                <w:sz w:val="20"/>
                <w:szCs w:val="20"/>
              </w:rPr>
              <w:t>40,19</w:t>
            </w:r>
            <w:r w:rsidR="00FB0396">
              <w:rPr>
                <w:rFonts w:ascii="Arial CYR" w:hAnsi="Arial CYR" w:cs="Arial CYR"/>
                <w:sz w:val="20"/>
                <w:szCs w:val="20"/>
              </w:rPr>
              <w:t>%).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2C1E1E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                       По структурным подразделениям</w:t>
            </w:r>
            <w:proofErr w:type="gramStart"/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97395D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</w:t>
            </w:r>
            <w:r w:rsidR="00E242C5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глава  Вагайцевского сельсовета       план 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740,1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   исполнено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368,0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-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49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,7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%                                                      </w:t>
            </w:r>
          </w:p>
        </w:tc>
      </w:tr>
      <w:tr w:rsidR="0088425D" w:rsidRPr="00993376" w:rsidTr="00476161">
        <w:trPr>
          <w:trHeight w:val="294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97395D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 </w:t>
            </w:r>
            <w:r w:rsidR="00DB7197">
              <w:rPr>
                <w:rFonts w:ascii="Arial CYR" w:hAnsi="Arial CYR" w:cs="Arial CYR"/>
                <w:sz w:val="20"/>
                <w:szCs w:val="20"/>
              </w:rPr>
              <w:t xml:space="preserve">центральный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аппарат                          план 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3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967,9</w:t>
            </w:r>
            <w:r w:rsidR="00B6523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исполнено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1860,0</w:t>
            </w:r>
            <w:r w:rsidR="00D371A8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</w:t>
            </w:r>
            <w:r w:rsidR="005351D2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46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,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88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476161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6161" w:rsidRPr="00993376" w:rsidRDefault="00476161" w:rsidP="0097395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-  другие общегосударственные вопросы план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80,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0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          исполнено   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9</w:t>
            </w:r>
            <w:r w:rsidR="008B16D3">
              <w:rPr>
                <w:rFonts w:ascii="Arial CYR" w:hAnsi="Arial CYR" w:cs="Arial CYR"/>
                <w:sz w:val="20"/>
                <w:szCs w:val="20"/>
              </w:rPr>
              <w:t>,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 - 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11,88</w:t>
            </w:r>
            <w:r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97395D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 национальная оборона                        план 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231,9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   исполнено 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105</w:t>
            </w:r>
            <w:r w:rsidR="001747A5">
              <w:rPr>
                <w:rFonts w:ascii="Arial CYR" w:hAnsi="Arial CYR" w:cs="Arial CYR"/>
                <w:sz w:val="20"/>
                <w:szCs w:val="20"/>
              </w:rPr>
              <w:t>,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 xml:space="preserve">7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-</w:t>
            </w:r>
            <w:r w:rsidR="00B6523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45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,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58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97395D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 национальная безопасность </w:t>
            </w:r>
            <w:r w:rsidR="00DB7197">
              <w:rPr>
                <w:rFonts w:ascii="Arial CYR" w:hAnsi="Arial CYR" w:cs="Arial CYR"/>
                <w:sz w:val="20"/>
                <w:szCs w:val="20"/>
              </w:rPr>
              <w:t>и правоохранительная деятельность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D371A8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план 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2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6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3,0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исполнено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 xml:space="preserve">  1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0</w:t>
            </w:r>
            <w:r w:rsidR="008B16D3">
              <w:rPr>
                <w:rFonts w:ascii="Arial CYR" w:hAnsi="Arial CYR" w:cs="Arial CYR"/>
                <w:sz w:val="20"/>
                <w:szCs w:val="20"/>
              </w:rPr>
              <w:t>,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8B16D3">
              <w:rPr>
                <w:rFonts w:ascii="Arial CYR" w:hAnsi="Arial CYR" w:cs="Arial CYR"/>
                <w:sz w:val="20"/>
                <w:szCs w:val="20"/>
              </w:rPr>
              <w:t>–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3,88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97395D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 национальная экономика                     план 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9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315,7</w:t>
            </w:r>
            <w:r w:rsidR="008B16D3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="0047616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</w:t>
            </w:r>
            <w:r w:rsidR="00B65231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исполнено</w:t>
            </w:r>
            <w:r w:rsidR="00B6523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428,7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-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4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,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60</w:t>
            </w:r>
            <w:r w:rsidR="00AF1FCD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97395D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 жилищно-коммунальное хозяйство     план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2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4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080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,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3</w:t>
            </w:r>
            <w:r w:rsidR="0047616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</w:t>
            </w:r>
            <w:r w:rsidR="00AF1FCD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B65231">
              <w:rPr>
                <w:rFonts w:ascii="Arial CYR" w:hAnsi="Arial CYR" w:cs="Arial CYR"/>
                <w:sz w:val="20"/>
                <w:szCs w:val="20"/>
              </w:rPr>
              <w:t xml:space="preserve"> исполнено </w:t>
            </w:r>
            <w:r w:rsidR="0047616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1331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,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8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- 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5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,</w:t>
            </w:r>
            <w:r w:rsidR="0097395D">
              <w:rPr>
                <w:rFonts w:ascii="Arial CYR" w:hAnsi="Arial CYR" w:cs="Arial CYR"/>
                <w:sz w:val="20"/>
                <w:szCs w:val="20"/>
              </w:rPr>
              <w:t>53</w:t>
            </w:r>
            <w:r w:rsidR="0029439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8E6F09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образование</w:t>
            </w:r>
            <w:r w:rsidR="00DB7197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план </w:t>
            </w:r>
            <w:r w:rsidR="00A7562F">
              <w:rPr>
                <w:rFonts w:ascii="Arial CYR" w:hAnsi="Arial CYR" w:cs="Arial CYR"/>
                <w:sz w:val="20"/>
                <w:szCs w:val="20"/>
              </w:rPr>
              <w:t>6</w:t>
            </w:r>
            <w:r w:rsidR="00120EC4">
              <w:rPr>
                <w:rFonts w:ascii="Arial CYR" w:hAnsi="Arial CYR" w:cs="Arial CYR"/>
                <w:sz w:val="20"/>
                <w:szCs w:val="20"/>
              </w:rPr>
              <w:t>0</w:t>
            </w:r>
            <w:r w:rsidR="00DB7197">
              <w:rPr>
                <w:rFonts w:ascii="Arial CYR" w:hAnsi="Arial CYR" w:cs="Arial CYR"/>
                <w:sz w:val="20"/>
                <w:szCs w:val="20"/>
              </w:rPr>
              <w:t>,0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     исполнено  </w:t>
            </w:r>
            <w:r w:rsidR="008E6F09">
              <w:rPr>
                <w:rFonts w:ascii="Arial CYR" w:hAnsi="Arial CYR" w:cs="Arial CYR"/>
                <w:sz w:val="20"/>
                <w:szCs w:val="20"/>
              </w:rPr>
              <w:t>35</w:t>
            </w:r>
            <w:r w:rsidR="00294394">
              <w:rPr>
                <w:rFonts w:ascii="Arial CYR" w:hAnsi="Arial CYR" w:cs="Arial CYR"/>
                <w:sz w:val="20"/>
                <w:szCs w:val="20"/>
              </w:rPr>
              <w:t>,0</w:t>
            </w:r>
            <w:r w:rsidR="00AF1FCD">
              <w:rPr>
                <w:rFonts w:ascii="Arial CYR" w:hAnsi="Arial CYR" w:cs="Arial CYR"/>
                <w:sz w:val="20"/>
                <w:szCs w:val="20"/>
              </w:rPr>
              <w:t xml:space="preserve">   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-</w:t>
            </w:r>
            <w:r w:rsidR="00A7562F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8E6F09">
              <w:rPr>
                <w:rFonts w:ascii="Arial CYR" w:hAnsi="Arial CYR" w:cs="Arial CYR"/>
                <w:sz w:val="20"/>
                <w:szCs w:val="20"/>
              </w:rPr>
              <w:t>58</w:t>
            </w:r>
            <w:r w:rsidR="00294394">
              <w:rPr>
                <w:rFonts w:ascii="Arial CYR" w:hAnsi="Arial CYR" w:cs="Arial CYR"/>
                <w:sz w:val="20"/>
                <w:szCs w:val="20"/>
              </w:rPr>
              <w:t>,</w:t>
            </w:r>
            <w:r w:rsidR="008E6F09">
              <w:rPr>
                <w:rFonts w:ascii="Arial CYR" w:hAnsi="Arial CYR" w:cs="Arial CYR"/>
                <w:sz w:val="20"/>
                <w:szCs w:val="20"/>
              </w:rPr>
              <w:t>33</w:t>
            </w:r>
            <w:r w:rsidR="00AF1FCD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8E6F09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 культура</w:t>
            </w:r>
            <w:r w:rsidR="00DB7197">
              <w:rPr>
                <w:rFonts w:ascii="Arial CYR" w:hAnsi="Arial CYR" w:cs="Arial CYR"/>
                <w:sz w:val="20"/>
                <w:szCs w:val="20"/>
              </w:rPr>
              <w:t>, кинематография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     план 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340,0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   исполнено </w:t>
            </w:r>
            <w:r w:rsidR="00A7562F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8E6F09">
              <w:rPr>
                <w:rFonts w:ascii="Arial CYR" w:hAnsi="Arial CYR" w:cs="Arial CYR"/>
                <w:sz w:val="20"/>
                <w:szCs w:val="20"/>
              </w:rPr>
              <w:t>226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,0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="00A7562F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- </w:t>
            </w:r>
            <w:r w:rsidR="008E6F09">
              <w:rPr>
                <w:rFonts w:ascii="Arial CYR" w:hAnsi="Arial CYR" w:cs="Arial CYR"/>
                <w:sz w:val="20"/>
                <w:szCs w:val="20"/>
              </w:rPr>
              <w:t>66,47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8E6F09">
            <w:pPr>
              <w:rPr>
                <w:rFonts w:ascii="Arial CYR" w:hAnsi="Arial CYR" w:cs="Arial CYR"/>
                <w:sz w:val="20"/>
                <w:szCs w:val="20"/>
              </w:rPr>
            </w:pP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-  </w:t>
            </w:r>
            <w:r w:rsidR="00AF1FCD">
              <w:rPr>
                <w:rFonts w:ascii="Arial CYR" w:hAnsi="Arial CYR" w:cs="Arial CYR"/>
                <w:sz w:val="20"/>
                <w:szCs w:val="20"/>
              </w:rPr>
              <w:t>физическая культура и спорт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  план</w:t>
            </w:r>
            <w:r w:rsidR="00AF1FCD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8E6F09">
              <w:rPr>
                <w:rFonts w:ascii="Arial CYR" w:hAnsi="Arial CYR" w:cs="Arial CYR"/>
                <w:sz w:val="20"/>
                <w:szCs w:val="20"/>
              </w:rPr>
              <w:t>101,4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             исполнено  </w:t>
            </w:r>
            <w:r w:rsidR="008E6F09">
              <w:rPr>
                <w:rFonts w:ascii="Arial CYR" w:hAnsi="Arial CYR" w:cs="Arial CYR"/>
                <w:sz w:val="20"/>
                <w:szCs w:val="20"/>
              </w:rPr>
              <w:t xml:space="preserve"> 50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,0</w:t>
            </w:r>
            <w:r w:rsidR="00A7562F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-</w:t>
            </w:r>
            <w:r w:rsidR="00A7562F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8E6F09">
              <w:rPr>
                <w:rFonts w:ascii="Arial CYR" w:hAnsi="Arial CYR" w:cs="Arial CYR"/>
                <w:sz w:val="20"/>
                <w:szCs w:val="20"/>
              </w:rPr>
              <w:t>49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,</w:t>
            </w:r>
            <w:r w:rsidR="008E6F09">
              <w:rPr>
                <w:rFonts w:ascii="Arial CYR" w:hAnsi="Arial CYR" w:cs="Arial CYR"/>
                <w:sz w:val="20"/>
                <w:szCs w:val="20"/>
              </w:rPr>
              <w:t>3</w:t>
            </w:r>
            <w:r w:rsidR="00830082">
              <w:rPr>
                <w:rFonts w:ascii="Arial CYR" w:hAnsi="Arial CYR" w:cs="Arial CYR"/>
                <w:sz w:val="20"/>
                <w:szCs w:val="20"/>
              </w:rPr>
              <w:t>1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>%</w:t>
            </w:r>
          </w:p>
        </w:tc>
      </w:tr>
      <w:tr w:rsidR="0088425D" w:rsidRPr="00993376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2C1E1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  Администрация Вагайцевского сельсовета дебиторской и кредиторской задолженности не имеет</w:t>
            </w:r>
          </w:p>
        </w:tc>
      </w:tr>
      <w:tr w:rsidR="0088425D" w:rsidRPr="00993376" w:rsidTr="00DB7197">
        <w:trPr>
          <w:trHeight w:val="270"/>
        </w:trPr>
        <w:tc>
          <w:tcPr>
            <w:tcW w:w="240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8425D" w:rsidRPr="00993376" w:rsidRDefault="0088425D" w:rsidP="002C1E1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</w:t>
            </w:r>
            <w:r w:rsidRPr="00993376">
              <w:rPr>
                <w:rFonts w:ascii="Arial CYR" w:hAnsi="Arial CYR" w:cs="Arial CYR"/>
                <w:sz w:val="20"/>
                <w:szCs w:val="20"/>
              </w:rPr>
              <w:t xml:space="preserve">  Расхождений с ф 151 ФК нет</w:t>
            </w:r>
          </w:p>
        </w:tc>
      </w:tr>
      <w:tr w:rsidR="00DB7197" w:rsidRPr="00993376" w:rsidTr="00DB7197">
        <w:trPr>
          <w:trHeight w:val="270"/>
        </w:trPr>
        <w:tc>
          <w:tcPr>
            <w:tcW w:w="240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B7197" w:rsidRPr="00993376" w:rsidRDefault="00DB7197" w:rsidP="008E6F0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Отчет об исполнении бюджета за </w:t>
            </w:r>
            <w:r w:rsidR="008E6F09" w:rsidRPr="008E6F09">
              <w:rPr>
                <w:rFonts w:ascii="TimesNewRomanPSMT" w:hAnsi="TimesNewRomanPSMT" w:cs="TimesNewRomanPSMT"/>
                <w:sz w:val="20"/>
                <w:szCs w:val="20"/>
              </w:rPr>
              <w:t>полугодие</w:t>
            </w:r>
            <w:r w:rsidR="008E6F09" w:rsidRPr="008E6F09">
              <w:rPr>
                <w:rFonts w:ascii="Arial CYR" w:hAnsi="Arial CYR" w:cs="Arial CYR"/>
                <w:sz w:val="20"/>
                <w:szCs w:val="20"/>
              </w:rPr>
              <w:t xml:space="preserve"> 2019 года</w:t>
            </w:r>
            <w:r w:rsidR="008E6F09" w:rsidRPr="0099337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A769EB">
              <w:rPr>
                <w:rFonts w:ascii="Arial CYR" w:hAnsi="Arial CYR" w:cs="Arial CYR"/>
                <w:sz w:val="20"/>
                <w:szCs w:val="20"/>
              </w:rPr>
              <w:t>формы 117 прилагается</w:t>
            </w:r>
          </w:p>
        </w:tc>
      </w:tr>
    </w:tbl>
    <w:p w:rsidR="003F07EF" w:rsidRDefault="003F07EF" w:rsidP="000509EC">
      <w:pPr>
        <w:jc w:val="center"/>
        <w:rPr>
          <w:b/>
        </w:rPr>
      </w:pPr>
    </w:p>
    <w:p w:rsidR="002C1E1E" w:rsidRDefault="002C1E1E" w:rsidP="000509EC">
      <w:pPr>
        <w:jc w:val="center"/>
        <w:rPr>
          <w:b/>
        </w:rPr>
      </w:pPr>
    </w:p>
    <w:p w:rsidR="002C1E1E" w:rsidRDefault="002C1E1E" w:rsidP="000509EC">
      <w:pPr>
        <w:jc w:val="center"/>
        <w:rPr>
          <w:b/>
        </w:rPr>
      </w:pPr>
    </w:p>
    <w:p w:rsidR="002C1E1E" w:rsidRDefault="002C1E1E" w:rsidP="000509EC">
      <w:pPr>
        <w:jc w:val="center"/>
        <w:rPr>
          <w:b/>
        </w:rPr>
      </w:pPr>
    </w:p>
    <w:tbl>
      <w:tblPr>
        <w:tblW w:w="13436" w:type="dxa"/>
        <w:tblInd w:w="108" w:type="dxa"/>
        <w:tblLook w:val="0000" w:firstRow="0" w:lastRow="0" w:firstColumn="0" w:lastColumn="0" w:noHBand="0" w:noVBand="0"/>
      </w:tblPr>
      <w:tblGrid>
        <w:gridCol w:w="13436"/>
      </w:tblGrid>
      <w:tr w:rsidR="001F17C4">
        <w:trPr>
          <w:trHeight w:val="282"/>
        </w:trPr>
        <w:tc>
          <w:tcPr>
            <w:tcW w:w="1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07EF" w:rsidRDefault="001F17C4">
            <w:pPr>
              <w:rPr>
                <w:rFonts w:ascii="Arial CYR" w:hAnsi="Arial CYR" w:cs="Arial CYR"/>
                <w:sz w:val="22"/>
                <w:szCs w:val="22"/>
              </w:rPr>
            </w:pPr>
            <w:r w:rsidRPr="003F07EF">
              <w:rPr>
                <w:rFonts w:ascii="Arial CYR" w:hAnsi="Arial CYR" w:cs="Arial CYR"/>
                <w:sz w:val="22"/>
                <w:szCs w:val="22"/>
              </w:rPr>
              <w:t xml:space="preserve">Глава </w:t>
            </w:r>
          </w:p>
          <w:p w:rsidR="001F17C4" w:rsidRPr="003F07EF" w:rsidRDefault="003F07EF">
            <w:pPr>
              <w:rPr>
                <w:rFonts w:ascii="Arial CYR" w:hAnsi="Arial CYR" w:cs="Arial CYR"/>
                <w:sz w:val="22"/>
                <w:szCs w:val="22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Вагайцевского сельсовета</w:t>
            </w:r>
            <w:r w:rsidR="001F17C4" w:rsidRPr="003F07EF">
              <w:rPr>
                <w:rFonts w:ascii="Arial CYR" w:hAnsi="Arial CYR" w:cs="Arial CYR"/>
                <w:sz w:val="22"/>
                <w:szCs w:val="22"/>
              </w:rPr>
              <w:t xml:space="preserve">                                                     </w:t>
            </w:r>
            <w:r w:rsidR="0075104C">
              <w:rPr>
                <w:rFonts w:ascii="Arial CYR" w:hAnsi="Arial CYR" w:cs="Arial CYR"/>
                <w:sz w:val="22"/>
                <w:szCs w:val="22"/>
              </w:rPr>
              <w:t xml:space="preserve">                        </w:t>
            </w:r>
            <w:proofErr w:type="spellStart"/>
            <w:r w:rsidR="001F17C4" w:rsidRPr="003F07EF">
              <w:rPr>
                <w:rFonts w:ascii="Arial CYR" w:hAnsi="Arial CYR" w:cs="Arial CYR"/>
                <w:sz w:val="22"/>
                <w:szCs w:val="22"/>
              </w:rPr>
              <w:t>Доманин</w:t>
            </w:r>
            <w:proofErr w:type="spellEnd"/>
            <w:r w:rsidR="001F17C4" w:rsidRPr="003F07EF">
              <w:rPr>
                <w:rFonts w:ascii="Arial CYR" w:hAnsi="Arial CYR" w:cs="Arial CYR"/>
                <w:sz w:val="22"/>
                <w:szCs w:val="22"/>
              </w:rPr>
              <w:t xml:space="preserve"> О.Д.</w:t>
            </w:r>
          </w:p>
        </w:tc>
      </w:tr>
      <w:tr w:rsidR="001F17C4">
        <w:trPr>
          <w:trHeight w:val="282"/>
        </w:trPr>
        <w:tc>
          <w:tcPr>
            <w:tcW w:w="1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7C4" w:rsidRPr="003F07EF" w:rsidRDefault="001F17C4" w:rsidP="003255C4">
            <w:pPr>
              <w:rPr>
                <w:rFonts w:ascii="Arial CYR" w:hAnsi="Arial CYR" w:cs="Arial CYR"/>
                <w:sz w:val="22"/>
                <w:szCs w:val="22"/>
              </w:rPr>
            </w:pPr>
            <w:r w:rsidRPr="003F07EF">
              <w:rPr>
                <w:rFonts w:ascii="Arial CYR" w:hAnsi="Arial CYR" w:cs="Arial CYR"/>
                <w:sz w:val="22"/>
                <w:szCs w:val="22"/>
              </w:rPr>
              <w:t xml:space="preserve">                                                 </w:t>
            </w:r>
          </w:p>
        </w:tc>
      </w:tr>
      <w:tr w:rsidR="001F17C4">
        <w:trPr>
          <w:trHeight w:val="282"/>
        </w:trPr>
        <w:tc>
          <w:tcPr>
            <w:tcW w:w="1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7C4" w:rsidRPr="003F07EF" w:rsidRDefault="001F17C4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1F17C4">
        <w:trPr>
          <w:trHeight w:val="282"/>
        </w:trPr>
        <w:tc>
          <w:tcPr>
            <w:tcW w:w="1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7C4" w:rsidRPr="003F07EF" w:rsidRDefault="001F17C4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1F17C4">
        <w:trPr>
          <w:trHeight w:val="282"/>
        </w:trPr>
        <w:tc>
          <w:tcPr>
            <w:tcW w:w="1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7C4" w:rsidRPr="003F07EF" w:rsidRDefault="001F17C4">
            <w:pPr>
              <w:rPr>
                <w:rFonts w:ascii="Arial CYR" w:hAnsi="Arial CYR" w:cs="Arial CYR"/>
                <w:sz w:val="22"/>
                <w:szCs w:val="22"/>
              </w:rPr>
            </w:pPr>
            <w:r w:rsidRPr="003F07EF">
              <w:rPr>
                <w:rFonts w:ascii="Arial CYR" w:hAnsi="Arial CYR" w:cs="Arial CYR"/>
                <w:sz w:val="22"/>
                <w:szCs w:val="22"/>
              </w:rPr>
              <w:t>Специалист-бухгалтер                                                                                   Симоненко Г.Н.</w:t>
            </w:r>
          </w:p>
        </w:tc>
      </w:tr>
      <w:tr w:rsidR="001F17C4">
        <w:trPr>
          <w:trHeight w:val="282"/>
        </w:trPr>
        <w:tc>
          <w:tcPr>
            <w:tcW w:w="1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7C4" w:rsidRPr="003F07EF" w:rsidRDefault="001F17C4">
            <w:pPr>
              <w:rPr>
                <w:rFonts w:ascii="Arial CYR" w:hAnsi="Arial CYR" w:cs="Arial CYR"/>
                <w:sz w:val="22"/>
                <w:szCs w:val="22"/>
              </w:rPr>
            </w:pPr>
          </w:p>
        </w:tc>
      </w:tr>
      <w:tr w:rsidR="001F17C4">
        <w:trPr>
          <w:trHeight w:val="282"/>
        </w:trPr>
        <w:tc>
          <w:tcPr>
            <w:tcW w:w="1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17C4" w:rsidRDefault="001F17C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2C1E1E" w:rsidRDefault="002C1E1E" w:rsidP="000509EC">
      <w:pPr>
        <w:jc w:val="center"/>
        <w:rPr>
          <w:b/>
        </w:rPr>
      </w:pPr>
    </w:p>
    <w:p w:rsidR="0088425D" w:rsidRDefault="0088425D" w:rsidP="000509EC">
      <w:pPr>
        <w:jc w:val="center"/>
        <w:rPr>
          <w:b/>
        </w:rPr>
      </w:pPr>
    </w:p>
    <w:p w:rsidR="0088425D" w:rsidRDefault="0088425D" w:rsidP="000509EC">
      <w:pPr>
        <w:jc w:val="center"/>
        <w:rPr>
          <w:b/>
        </w:rPr>
      </w:pPr>
    </w:p>
    <w:p w:rsidR="0088425D" w:rsidRDefault="0088425D" w:rsidP="000509EC">
      <w:pPr>
        <w:jc w:val="center"/>
        <w:rPr>
          <w:b/>
        </w:rPr>
      </w:pPr>
    </w:p>
    <w:p w:rsidR="0088425D" w:rsidRDefault="0088425D" w:rsidP="000509EC">
      <w:pPr>
        <w:jc w:val="center"/>
        <w:rPr>
          <w:b/>
        </w:rPr>
      </w:pPr>
    </w:p>
    <w:p w:rsidR="0088425D" w:rsidRDefault="0088425D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3F07EF" w:rsidRDefault="003F07EF" w:rsidP="000509EC">
      <w:pPr>
        <w:jc w:val="center"/>
        <w:rPr>
          <w:b/>
        </w:rPr>
      </w:pPr>
    </w:p>
    <w:p w:rsidR="002C1E1E" w:rsidRDefault="002C1E1E" w:rsidP="000509EC">
      <w:pPr>
        <w:jc w:val="center"/>
        <w:rPr>
          <w:b/>
        </w:rPr>
      </w:pPr>
    </w:p>
    <w:p w:rsidR="002C1E1E" w:rsidRDefault="002C1E1E" w:rsidP="000509EC">
      <w:pPr>
        <w:jc w:val="center"/>
        <w:rPr>
          <w:b/>
        </w:rPr>
      </w:pPr>
    </w:p>
    <w:p w:rsidR="000509EC" w:rsidRDefault="000509EC" w:rsidP="000509EC">
      <w:pPr>
        <w:jc w:val="center"/>
        <w:rPr>
          <w:b/>
        </w:rPr>
      </w:pPr>
    </w:p>
    <w:p w:rsidR="000509EC" w:rsidRDefault="000509EC" w:rsidP="000509EC">
      <w:pPr>
        <w:jc w:val="center"/>
        <w:rPr>
          <w:b/>
        </w:rPr>
      </w:pPr>
    </w:p>
    <w:p w:rsidR="000509EC" w:rsidRDefault="000509EC" w:rsidP="000509EC"/>
    <w:sectPr w:rsidR="000509EC" w:rsidSect="00DD7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5C9" w:rsidRDefault="00FE45C9" w:rsidP="00003867">
      <w:r>
        <w:separator/>
      </w:r>
    </w:p>
  </w:endnote>
  <w:endnote w:type="continuationSeparator" w:id="0">
    <w:p w:rsidR="00FE45C9" w:rsidRDefault="00FE45C9" w:rsidP="0000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5C9" w:rsidRDefault="00FE45C9" w:rsidP="00003867">
      <w:r>
        <w:separator/>
      </w:r>
    </w:p>
  </w:footnote>
  <w:footnote w:type="continuationSeparator" w:id="0">
    <w:p w:rsidR="00FE45C9" w:rsidRDefault="00FE45C9" w:rsidP="00003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09EC"/>
    <w:rsid w:val="00003867"/>
    <w:rsid w:val="000509EC"/>
    <w:rsid w:val="000814AA"/>
    <w:rsid w:val="00087690"/>
    <w:rsid w:val="00097B0A"/>
    <w:rsid w:val="000E1AD9"/>
    <w:rsid w:val="00120EC4"/>
    <w:rsid w:val="001237FD"/>
    <w:rsid w:val="00142B2A"/>
    <w:rsid w:val="00161BBB"/>
    <w:rsid w:val="001747A5"/>
    <w:rsid w:val="00185665"/>
    <w:rsid w:val="001866FD"/>
    <w:rsid w:val="001A0E78"/>
    <w:rsid w:val="001A6F77"/>
    <w:rsid w:val="001D490C"/>
    <w:rsid w:val="001E02B6"/>
    <w:rsid w:val="001E48EC"/>
    <w:rsid w:val="001E513F"/>
    <w:rsid w:val="001F17C4"/>
    <w:rsid w:val="00204B1F"/>
    <w:rsid w:val="002114D9"/>
    <w:rsid w:val="00245AB9"/>
    <w:rsid w:val="00254A2A"/>
    <w:rsid w:val="00266A3A"/>
    <w:rsid w:val="00282F8B"/>
    <w:rsid w:val="00294394"/>
    <w:rsid w:val="002C19DB"/>
    <w:rsid w:val="002C1E1E"/>
    <w:rsid w:val="002E41FD"/>
    <w:rsid w:val="002E71F2"/>
    <w:rsid w:val="003059DC"/>
    <w:rsid w:val="003255C4"/>
    <w:rsid w:val="00355A82"/>
    <w:rsid w:val="00370C75"/>
    <w:rsid w:val="00375A1F"/>
    <w:rsid w:val="00383637"/>
    <w:rsid w:val="00383BBC"/>
    <w:rsid w:val="003D1854"/>
    <w:rsid w:val="003E0D6E"/>
    <w:rsid w:val="003F07EF"/>
    <w:rsid w:val="003F4D6F"/>
    <w:rsid w:val="004305FF"/>
    <w:rsid w:val="00440945"/>
    <w:rsid w:val="00476161"/>
    <w:rsid w:val="00477DA9"/>
    <w:rsid w:val="00495F1F"/>
    <w:rsid w:val="004B5E70"/>
    <w:rsid w:val="004C636B"/>
    <w:rsid w:val="004D5C85"/>
    <w:rsid w:val="00506A5E"/>
    <w:rsid w:val="005152D6"/>
    <w:rsid w:val="005351D2"/>
    <w:rsid w:val="00544034"/>
    <w:rsid w:val="00546F9F"/>
    <w:rsid w:val="005765A0"/>
    <w:rsid w:val="005C382A"/>
    <w:rsid w:val="005E207F"/>
    <w:rsid w:val="005F6BDA"/>
    <w:rsid w:val="006044BA"/>
    <w:rsid w:val="00644CFB"/>
    <w:rsid w:val="0065643D"/>
    <w:rsid w:val="00660378"/>
    <w:rsid w:val="00666C67"/>
    <w:rsid w:val="00674202"/>
    <w:rsid w:val="00694194"/>
    <w:rsid w:val="006F2D4F"/>
    <w:rsid w:val="006F7ABF"/>
    <w:rsid w:val="00712CC7"/>
    <w:rsid w:val="00740477"/>
    <w:rsid w:val="0075104C"/>
    <w:rsid w:val="00765990"/>
    <w:rsid w:val="00765AF7"/>
    <w:rsid w:val="008256D7"/>
    <w:rsid w:val="00830082"/>
    <w:rsid w:val="00861531"/>
    <w:rsid w:val="00873B6D"/>
    <w:rsid w:val="0088425D"/>
    <w:rsid w:val="00896818"/>
    <w:rsid w:val="008B16D3"/>
    <w:rsid w:val="008E6F09"/>
    <w:rsid w:val="00902121"/>
    <w:rsid w:val="0094117A"/>
    <w:rsid w:val="009476E8"/>
    <w:rsid w:val="00961514"/>
    <w:rsid w:val="0097395D"/>
    <w:rsid w:val="0097600E"/>
    <w:rsid w:val="009878F6"/>
    <w:rsid w:val="00993376"/>
    <w:rsid w:val="00A35523"/>
    <w:rsid w:val="00A7562F"/>
    <w:rsid w:val="00A769EB"/>
    <w:rsid w:val="00AA0E73"/>
    <w:rsid w:val="00AC3C88"/>
    <w:rsid w:val="00AD07C5"/>
    <w:rsid w:val="00AD28F1"/>
    <w:rsid w:val="00AE6D95"/>
    <w:rsid w:val="00AF1FCD"/>
    <w:rsid w:val="00B134E3"/>
    <w:rsid w:val="00B304C1"/>
    <w:rsid w:val="00B443D2"/>
    <w:rsid w:val="00B65231"/>
    <w:rsid w:val="00BB31E3"/>
    <w:rsid w:val="00BE29C2"/>
    <w:rsid w:val="00C12201"/>
    <w:rsid w:val="00C24D4C"/>
    <w:rsid w:val="00C269E8"/>
    <w:rsid w:val="00C32FE6"/>
    <w:rsid w:val="00C85F33"/>
    <w:rsid w:val="00C87057"/>
    <w:rsid w:val="00CF7D06"/>
    <w:rsid w:val="00D371A8"/>
    <w:rsid w:val="00D86D53"/>
    <w:rsid w:val="00DB703C"/>
    <w:rsid w:val="00DB7197"/>
    <w:rsid w:val="00DD794F"/>
    <w:rsid w:val="00DE4CD6"/>
    <w:rsid w:val="00DF090F"/>
    <w:rsid w:val="00E122E0"/>
    <w:rsid w:val="00E242C5"/>
    <w:rsid w:val="00E3164A"/>
    <w:rsid w:val="00E32505"/>
    <w:rsid w:val="00EE15C6"/>
    <w:rsid w:val="00EE5B22"/>
    <w:rsid w:val="00EF369D"/>
    <w:rsid w:val="00F323E6"/>
    <w:rsid w:val="00F324A8"/>
    <w:rsid w:val="00F34A9A"/>
    <w:rsid w:val="00FA5399"/>
    <w:rsid w:val="00FB0396"/>
    <w:rsid w:val="00FD37A5"/>
    <w:rsid w:val="00FD7132"/>
    <w:rsid w:val="00FE45C9"/>
    <w:rsid w:val="00FF348B"/>
    <w:rsid w:val="00FF3C1B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9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38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003867"/>
    <w:rPr>
      <w:sz w:val="24"/>
      <w:szCs w:val="24"/>
    </w:rPr>
  </w:style>
  <w:style w:type="paragraph" w:styleId="a5">
    <w:name w:val="footer"/>
    <w:basedOn w:val="a"/>
    <w:link w:val="a6"/>
    <w:rsid w:val="000038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00386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27F9E-09AD-4E33-88C6-B65900920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Комиссия</dc:creator>
  <cp:lastModifiedBy>user</cp:lastModifiedBy>
  <cp:revision>15</cp:revision>
  <cp:lastPrinted>2019-08-14T09:35:00Z</cp:lastPrinted>
  <dcterms:created xsi:type="dcterms:W3CDTF">2017-05-12T10:25:00Z</dcterms:created>
  <dcterms:modified xsi:type="dcterms:W3CDTF">2019-08-14T09:37:00Z</dcterms:modified>
</cp:coreProperties>
</file>